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21976737" name="35b15590-6144-11f0-9071-d38118d73d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4521972" name="35b15590-6144-11f0-9071-d38118d73d8c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UG-DG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68135285" name="ba3ecc70-6149-11f0-89e9-cb0660e9d2c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5975778" name="ba3ecc70-6149-11f0-89e9-cb0660e9d2c3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EG-DG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2854531" name="5ff679d0-614d-11f0-9318-ab0e3b1caa1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9520227" name="5ff679d0-614d-11f0-9318-ab0e3b1caa15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Wohnung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33298568" name="382a91f0-614f-11f0-8904-31cb0e90480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9735681" name="382a91f0-614f-11f0-8904-31cb0e904801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42476423" name="5e8e57f0-6145-11f0-9b39-39c566538f0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3137429" name="5e8e57f0-6145-11f0-9b39-39c566538f00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69280435" name="9b579a60-6146-11f0-872a-0b0a43e802a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4355162" name="9b579a60-6146-11f0-872a-0b0a43e802ab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UG-DG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02122546" name="d7b22a90-6149-11f0-a0b3-2da22186481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6391578" name="d7b22a90-6149-11f0-a0b3-2da221864814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85952756" name="9d098590-6145-11f0-a37c-ebf943c62bc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8535958" name="9d098590-6145-11f0-a37c-ebf943c62bcf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47429883" name="db210f60-6145-11f0-b761-abcfc971c46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8910188" name="db210f60-6145-11f0-b761-abcfc971c464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Kellerboden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07688049" name="606f0c90-614a-11f0-aa2e-3169f88b768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3863771" name="606f0c90-614a-11f0-aa2e-3169f88b768b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unter Laminat </w:t>
            </w:r>
          </w:p>
        </w:tc>
        <w:tc>
          <w:p>
            <w:pPr>
              <w:spacing w:before="0" w:after="0" w:line="240" w:lineRule="auto"/>
            </w:pPr>
            <w:r>
              <w:t>Teppichkleber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91067453" name="efd19460-6146-11f0-864c-21e92267a8d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0839672" name="efd19460-6146-11f0-864c-21e92267a8d6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Heizungsraum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Heizung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73445812" name="b3319290-614a-11f0-b0db-e9753ec45f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3064546" name="b3319290-614a-11f0-b0db-e9753ec45ffc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Heizungsraum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Heizungsrohre</w:t>
            </w:r>
          </w:p>
        </w:tc>
        <w:tc>
          <w:p>
            <w:pPr>
              <w:spacing w:before="0" w:after="0" w:line="240" w:lineRule="auto"/>
            </w:pPr>
            <w:r>
              <w:t>Rohr Isolation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19295815" name="1cf97f80-614b-11f0-984b-e95b99835f7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683660" name="1cf97f80-614b-11f0-984b-e95b99835f75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ganzes Gebäude</w:t>
            </w:r>
          </w:p>
          <w:p>
            <w:pPr>
              <w:spacing w:before="0" w:after="0" w:line="240" w:lineRule="auto"/>
            </w:pPr>
            <w:r>
              <w:t>DG-UG</w:t>
            </w:r>
          </w:p>
        </w:tc>
        <w:tc>
          <w:p>
            <w:pPr>
              <w:spacing w:before="0" w:after="0" w:line="240" w:lineRule="auto"/>
            </w:pPr>
            <w:r>
              <w:t>Fallrohre</w:t>
            </w:r>
          </w:p>
        </w:tc>
        <w:tc>
          <w:p>
            <w:pPr>
              <w:spacing w:before="0" w:after="0" w:line="240" w:lineRule="auto"/>
            </w:pPr>
            <w:r>
              <w:t>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12604439" name="844066e0-614b-11f0-b726-09dd28b4b8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0350774" name="844066e0-614b-11f0-b726-09dd28b4b87f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Elektrotableau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46041745" name="d8d785d0-614b-11f0-9a2d-bf74002960b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2941022" name="d8d785d0-614b-11f0-9a2d-bf74002960b2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Kellertür</w:t>
            </w:r>
          </w:p>
        </w:tc>
        <w:tc>
          <w:p>
            <w:pPr>
              <w:spacing w:before="0" w:after="0" w:line="240" w:lineRule="auto"/>
            </w:pPr>
            <w:r>
              <w:t>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07459643" name="53110b00-614c-11f0-a045-8f4e81695f5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7702795" name="53110b00-614c-11f0-a045-8f4e81695f54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Kellerfenster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Fensterkitt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69901066" name="0f7d2080-614d-11f0-ae38-13c56ad65eb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8482038" name="0f7d2080-614d-11f0-ae38-13c56ad65eb1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Umbau nach 1990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25284530" name="6a1e0bb0-614f-11f0-8018-67c8c8d1c3c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1092664" name="6a1e0bb0-614f-11f0-8018-67c8c8d1c3c9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Umbau nach 1990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95816844" name="a782e750-614f-11f0-b993-8fb853f3f92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5722297" name="a782e750-614f-11f0-b993-8fb853f3f92c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Nach 1990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Umbau nach 1990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57403069" name="e4916590-614f-11f0-a399-8d8f4f09cea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6566866" name="e4916590-614f-11f0-a399-8d8f4f09ceaf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Konstruktions-, und Verkleidungsholz</w:t>
            </w:r>
          </w:p>
        </w:tc>
        <w:tc>
          <w:p>
            <w:pPr>
              <w:spacing w:before="0" w:after="0" w:line="240" w:lineRule="auto"/>
            </w:pPr>
            <w:r>
              <w:t>Holzschutzmittel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93963633" name="7abdaf40-6143-11f0-a254-4da8c3772a8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0121428" name="7abdaf40-6143-11f0-a254-4da8c3772a84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Holzschutzmittel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Tank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Öltank</w:t>
            </w:r>
          </w:p>
        </w:tc>
        <w:tc>
          <w:p>
            <w:pPr>
              <w:spacing w:before="0" w:after="0" w:line="240" w:lineRule="auto"/>
            </w:pPr>
            <w:r>
              <w:t>Tankanstrich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26190127" name="e49cdb70-6148-11f0-94ff-3313fd2a49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4476391" name="e49cdb70-6148-11f0-94ff-3313fd2a4992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Steigzone</w:t>
            </w:r>
          </w:p>
          <w:p>
            <w:pPr>
              <w:spacing w:before="0" w:after="0" w:line="240" w:lineRule="auto"/>
            </w:pPr>
            <w:r>
              <w:t>UG-DG</w:t>
            </w:r>
          </w:p>
        </w:tc>
        <w:tc>
          <w:p>
            <w:pPr>
              <w:spacing w:before="0" w:after="0" w:line="240" w:lineRule="auto"/>
            </w:pPr>
            <w:r>
              <w:t>Steigzone </w:t>
            </w:r>
          </w:p>
        </w:tc>
        <w:tc>
          <w:p>
            <w:pPr>
              <w:spacing w:before="0" w:after="0" w:line="240" w:lineRule="auto"/>
            </w:pPr>
            <w:r>
              <w:t>divers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Divers</w:t>
            </w:r>
          </w:p>
        </w:tc>
        <w:tc>
          <w:p>
            <w:pPr>
              <w:spacing w:before="0" w:after="0" w:line="240" w:lineRule="auto"/>
            </w:pPr>
            <w:r>
              <w:t>VB-10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CUCi</w:t>
          </w:r>
        </w:p>
        <w:p>
          <w:pPr>
            <w:spacing w:before="0" w:after="0"/>
          </w:pPr>
          <w:r>
            <w:t>405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footer.xml" Type="http://schemas.openxmlformats.org/officeDocument/2006/relationships/footer" Id="rId26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